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3174449" name="019e91a2-a15e-7cd9-9f91-ea51bc674d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295323" name="019e91a2-a15e-7cd9-9f91-ea51bc674de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5439905" name="019e91a2-baac-7482-b907-b426704a3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8992764" name="019e91a2-baac-7482-b907-b426704a30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